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32613" w14:textId="77777777" w:rsidR="00792D79" w:rsidRPr="00792D79" w:rsidRDefault="00792D79" w:rsidP="00792D79">
      <w:pPr>
        <w:jc w:val="center"/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</w:pPr>
      <w:proofErr w:type="spellStart"/>
      <w:r w:rsidRPr="00792D79"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  <w:t>Instrumen</w:t>
      </w:r>
      <w:proofErr w:type="spellEnd"/>
      <w:r w:rsidRPr="00792D79"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  <w:t xml:space="preserve"> </w:t>
      </w:r>
      <w:proofErr w:type="spellStart"/>
      <w:r w:rsidRPr="00792D79"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  <w:t>Wawancara</w:t>
      </w:r>
      <w:proofErr w:type="spellEnd"/>
      <w:r w:rsidRPr="00792D79"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  <w:t xml:space="preserve"> </w:t>
      </w:r>
      <w:proofErr w:type="spellStart"/>
      <w:r w:rsidRPr="00792D79"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  <w:t>Penelitian</w:t>
      </w:r>
      <w:proofErr w:type="spellEnd"/>
    </w:p>
    <w:p w14:paraId="62B89C2A" w14:textId="77777777" w:rsidR="00792D79" w:rsidRDefault="00792D79" w:rsidP="00792D79">
      <w:pPr>
        <w:jc w:val="center"/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</w:pPr>
      <w:proofErr w:type="spellStart"/>
      <w:r w:rsidRPr="00792D79"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  <w:t>Implementasi</w:t>
      </w:r>
      <w:proofErr w:type="spellEnd"/>
      <w:r w:rsidRPr="00792D79"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  <w:t xml:space="preserve"> </w:t>
      </w:r>
      <w:proofErr w:type="spellStart"/>
      <w:r w:rsidRPr="00792D79"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  <w:t>Kurikulum</w:t>
      </w:r>
      <w:proofErr w:type="spellEnd"/>
      <w:r w:rsidRPr="00792D79"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  <w:t xml:space="preserve"> Merdeka </w:t>
      </w:r>
      <w:proofErr w:type="spellStart"/>
      <w:r w:rsidRPr="00792D79"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  <w:t>dengan</w:t>
      </w:r>
      <w:proofErr w:type="spellEnd"/>
      <w:r w:rsidRPr="00792D79"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  <w:t xml:space="preserve"> </w:t>
      </w:r>
      <w:proofErr w:type="spellStart"/>
      <w:r w:rsidRPr="00792D79"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  <w:t>Pendekatan</w:t>
      </w:r>
      <w:proofErr w:type="spellEnd"/>
      <w:r w:rsidRPr="00792D79"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  <w:t xml:space="preserve"> Deep Learning pada </w:t>
      </w:r>
      <w:proofErr w:type="spellStart"/>
      <w:r w:rsidRPr="00792D79"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  <w:t>Pembelajaran</w:t>
      </w:r>
      <w:proofErr w:type="spellEnd"/>
      <w:r w:rsidRPr="00792D79"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  <w:t xml:space="preserve"> Al-Islam</w:t>
      </w:r>
    </w:p>
    <w:p w14:paraId="23F356F6" w14:textId="77777777" w:rsidR="00792D79" w:rsidRDefault="00792D79" w:rsidP="00792D79">
      <w:pPr>
        <w:jc w:val="center"/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</w:pPr>
    </w:p>
    <w:p w14:paraId="0A847266" w14:textId="77777777" w:rsidR="00792D79" w:rsidRPr="00792D79" w:rsidRDefault="00792D79" w:rsidP="00792D79">
      <w:pPr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</w:pPr>
      <w:r w:rsidRPr="00792D79"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  <w:t xml:space="preserve">A. </w:t>
      </w:r>
      <w:proofErr w:type="spellStart"/>
      <w:r w:rsidRPr="00792D79"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  <w:t>Wawancara</w:t>
      </w:r>
      <w:proofErr w:type="spellEnd"/>
      <w:r w:rsidRPr="00792D79"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  <w:t xml:space="preserve"> </w:t>
      </w:r>
      <w:proofErr w:type="spellStart"/>
      <w:r w:rsidRPr="00792D79"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  <w:t>Kepala</w:t>
      </w:r>
      <w:proofErr w:type="spellEnd"/>
      <w:r w:rsidRPr="00792D79">
        <w:rPr>
          <w:rFonts w:asciiTheme="majorHAnsi" w:eastAsiaTheme="majorEastAsia" w:hAnsiTheme="majorHAnsi" w:cstheme="majorBidi"/>
          <w:b/>
          <w:bCs/>
          <w:spacing w:val="5"/>
          <w:kern w:val="28"/>
          <w:sz w:val="32"/>
          <w:szCs w:val="32"/>
        </w:rPr>
        <w:t xml:space="preserve"> Sekolah</w:t>
      </w:r>
    </w:p>
    <w:p w14:paraId="162559F2" w14:textId="22C11AE2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1.</w:t>
      </w:r>
      <w:r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Bagaimana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kebijakan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sekolah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penerapan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Kurikulum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Merdeka, Bapak/Ibu?</w:t>
      </w:r>
    </w:p>
    <w:p w14:paraId="31F856CE" w14:textId="77777777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proofErr w:type="spellStart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Jawaban</w:t>
      </w:r>
      <w:proofErr w:type="spellEnd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:</w:t>
      </w:r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br/>
        <w:t xml:space="preserve">Bapak/Ibu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menyampaikan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bahwa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kebijakan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sekolah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penerapan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Kurikulum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Merdeka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dilakukan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secara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bertahap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dan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terencana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dengan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menyesuaikan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kondisi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serta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kesiapan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guru,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peserta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didik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dan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sarana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prasarana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tersedia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.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Sekolah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juga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mengintegrasikan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nilai-nilai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keislaman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setiap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proses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khususnya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pada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mata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Al-Islam. Selain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itu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pihak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sekolah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memberikan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kebebasan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kepada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guru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untuk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mengembangkan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strategi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inovatif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sesuai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dengan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karakteristik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sehingga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menjadi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lebih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fleksibel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bermakna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dan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berpusat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pada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peserta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didik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.</w:t>
      </w:r>
    </w:p>
    <w:p w14:paraId="1F26F807" w14:textId="29D81796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</w:p>
    <w:p w14:paraId="3505DA31" w14:textId="653127FE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 xml:space="preserve">2.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Bagaimana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dukungan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sekolah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terhadap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berbasis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deep learning, Bapak/Ibu?</w:t>
      </w:r>
    </w:p>
    <w:p w14:paraId="3C9065BD" w14:textId="77777777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proofErr w:type="spellStart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Jawaban</w:t>
      </w:r>
      <w:proofErr w:type="spellEnd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:</w:t>
      </w:r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br/>
        <w:t xml:space="preserve">Bapak/Ibu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menjelaskan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bahwa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sekolah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memberikan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dukungan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penuh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terhadap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penerapan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berbasis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deep learning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melalui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berbagai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program,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seperti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pelatihan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dan workshop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peningkatan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kompetensi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guru,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penyediaan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media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variatif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serta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supervisi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akademik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secara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berkala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. Selain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itu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sekolah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juga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mendorong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guru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untuk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menerapkan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menekankan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pada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pemahaman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berpikir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kritis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dan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keterlibatan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aktif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proses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belajar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.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Dukungan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ini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diharapkan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mampu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menciptakan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tidak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hanya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berorientasi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pada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hasil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tetapi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juga proses.</w:t>
      </w:r>
    </w:p>
    <w:p w14:paraId="0A9BD8A2" w14:textId="27A1A3DC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</w:p>
    <w:p w14:paraId="17D27195" w14:textId="40CA3009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 xml:space="preserve">3.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Bagaimana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penerapan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pendidikan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inklusi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di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sekolah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, Bapak/Ibu?</w:t>
      </w:r>
    </w:p>
    <w:p w14:paraId="7F5C137A" w14:textId="77777777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proofErr w:type="spellStart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Jawaban</w:t>
      </w:r>
      <w:proofErr w:type="spellEnd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:</w:t>
      </w:r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br/>
        <w:t xml:space="preserve">Bapak/Ibu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menyampaikan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bahwa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sekolah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telah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menerapkan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pendidikan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inklusi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lastRenderedPageBreak/>
        <w:t>dengan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memberikan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kesempatan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sama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bagi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seluruh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peserta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didik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termasuk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anak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berkebutuhan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khusus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(ABK).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Penerapan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ini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dilakukan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melalui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pendekatan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adaptif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dan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fleksibel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di mana guru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menyesuaikan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metode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media, dan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evaluasi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sesuai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dengan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kebutuhan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masing-masing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. Selain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itu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sekolah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juga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berupaya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menciptakan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lingkungan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belajar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nyaman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suportif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dan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menghargai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keberagaman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.</w:t>
      </w:r>
    </w:p>
    <w:p w14:paraId="0A6431ED" w14:textId="7F17F98C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</w:p>
    <w:p w14:paraId="40DBF54A" w14:textId="3489173B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 xml:space="preserve">4. </w:t>
      </w:r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Apa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saja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tantangan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utama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implementasi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Kurikulum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Merdeka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berbasis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deep learning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ini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, Bapak/Ibu?</w:t>
      </w:r>
    </w:p>
    <w:p w14:paraId="515DE775" w14:textId="77777777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proofErr w:type="spellStart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Jawaban</w:t>
      </w:r>
      <w:proofErr w:type="spellEnd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:</w:t>
      </w:r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br/>
        <w:t xml:space="preserve">Bapak/Ibu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menjelaskan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bahwa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terdapat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beberapa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tantangan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utama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di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antaranya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keterbatasan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jumlah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guru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pendamping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khusus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perbedaan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kemampuan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cukup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beragam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serta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keterbatasan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fasilitas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. Selain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itu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masih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terdapat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beberapa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guru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perlu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meningkatkan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kompetensi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penggunaan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teknologi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dan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penerapan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strategi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inovatif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.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Tantangan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ini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menjadi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perhatian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khusus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bagi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sekolah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untuk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terus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melakukan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perbaikan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dan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pengembangan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.</w:t>
      </w:r>
    </w:p>
    <w:p w14:paraId="1A854999" w14:textId="0A4CFC3E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</w:p>
    <w:p w14:paraId="0665411C" w14:textId="467586C7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 xml:space="preserve">5. </w:t>
      </w:r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Apa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solusi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dilakukan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sekolah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mengatasi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tantangan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tersebut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, Bapak/Ibu?</w:t>
      </w:r>
    </w:p>
    <w:p w14:paraId="757F906E" w14:textId="77777777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proofErr w:type="spellStart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Jawaban</w:t>
      </w:r>
      <w:proofErr w:type="spellEnd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:</w:t>
      </w:r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br/>
        <w:t xml:space="preserve">Bapak/Ibu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menyampaikan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bahwa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sekolah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melakukan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berbagai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upaya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seperti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meningkatkan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kompetensi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guru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melalui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pelatihan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memaksimalkan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penggunaan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media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sederhana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namun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efektif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serta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menerapkan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strategi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kolaboratif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. Selain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itu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sekolah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juga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mendorong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adanya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kerja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sama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antar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guru dan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melibatkan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orang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tua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mendukung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proses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sehingga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hambatan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ada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dapat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diatasi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secara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bertahap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.</w:t>
      </w:r>
    </w:p>
    <w:p w14:paraId="39D4D42E" w14:textId="25C0593C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</w:p>
    <w:p w14:paraId="34DCCB3E" w14:textId="77777777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</w:pPr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 xml:space="preserve">B. </w:t>
      </w:r>
      <w:proofErr w:type="spellStart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Wawancara</w:t>
      </w:r>
      <w:proofErr w:type="spellEnd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 xml:space="preserve"> Wakil </w:t>
      </w:r>
      <w:proofErr w:type="spellStart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Kepala</w:t>
      </w:r>
      <w:proofErr w:type="spellEnd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 xml:space="preserve"> Sekolah </w:t>
      </w:r>
      <w:proofErr w:type="spellStart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Bidang</w:t>
      </w:r>
      <w:proofErr w:type="spellEnd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Kurikulum</w:t>
      </w:r>
      <w:proofErr w:type="spellEnd"/>
    </w:p>
    <w:p w14:paraId="156DDDE5" w14:textId="5F2C1D93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 xml:space="preserve">1.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Bagaimana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perencanaan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Kurikulum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Merdeka, Bapak/Ibu?</w:t>
      </w:r>
    </w:p>
    <w:p w14:paraId="32E661E6" w14:textId="77777777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proofErr w:type="spellStart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Jawaban</w:t>
      </w:r>
      <w:proofErr w:type="spellEnd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:</w:t>
      </w:r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br/>
        <w:t xml:space="preserve">Bapak/Ibu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menjelaskan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bahwa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perencanaan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diawali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dengan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asesmen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diagnostik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untuk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mengetahui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kemampuan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awal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kebutuhan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dan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karakteristik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peserta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didik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.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Berdasarkan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hasil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tersebut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guru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menyusun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diferensiatif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menyesuaikan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dengan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kondisi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.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Perencanaan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ini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juga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mengacu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pada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capaian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lastRenderedPageBreak/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dan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prinsip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Kurikulum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Merdeka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fleksibel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serta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berpusat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pada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peserta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didik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.</w:t>
      </w:r>
    </w:p>
    <w:p w14:paraId="4B4687E0" w14:textId="4B8873B6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</w:p>
    <w:p w14:paraId="6BD7759D" w14:textId="12F13B9B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2.</w:t>
      </w:r>
      <w:r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Bagaimana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implementasi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deep learning di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kelas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, Bapak/Ibu?</w:t>
      </w:r>
    </w:p>
    <w:p w14:paraId="43C7EEB0" w14:textId="77777777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proofErr w:type="spellStart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Jawaban</w:t>
      </w:r>
      <w:proofErr w:type="spellEnd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:</w:t>
      </w:r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br/>
        <w:t xml:space="preserve">Bapak/Ibu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menyampaikan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bahwa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implementasi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deep learning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dilakukan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melalui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kontekstual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mengaitkan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materi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dengan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kehidupan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sehari-hari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. Selain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itu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guru juga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menerapkan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metode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diskusi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problem solving, dan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refleksi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untuk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mendorong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berpikir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kritis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dan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memahami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konsep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secara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.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tidak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hanya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berfokus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pada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hafalan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tetapi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pada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pemaknaan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materi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.</w:t>
      </w:r>
    </w:p>
    <w:p w14:paraId="2EB5C0CC" w14:textId="12977076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br/>
      </w:r>
      <w:r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3.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Bagaimana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monitoring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pelaksanaan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kurikulum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di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sekolah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, Bapak/Ibu?</w:t>
      </w:r>
    </w:p>
    <w:p w14:paraId="0DB20B6F" w14:textId="77777777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proofErr w:type="spellStart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Jawaban</w:t>
      </w:r>
      <w:proofErr w:type="spellEnd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:</w:t>
      </w:r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br/>
        <w:t xml:space="preserve">Bapak/Ibu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menjelaskan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bahwa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monitoring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dilakukan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secara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berkala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melalui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supervisi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akademik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evaluasi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serta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rapat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koordinasi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guru. Selain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itu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dilakukan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juga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refleksi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terhadap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proses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untuk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mengetahui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kelebihan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dan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kekurangan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perlu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diperbaiki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sehingga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implementasi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kurikulum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dapat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berjalan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optimal.</w:t>
      </w:r>
    </w:p>
    <w:p w14:paraId="026D5315" w14:textId="37E8645F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</w:p>
    <w:p w14:paraId="3718F11F" w14:textId="350264F9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 xml:space="preserve">4. </w:t>
      </w:r>
      <w:r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Bagaimana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penggunaan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media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mendukung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, Bapak/Ibu?</w:t>
      </w:r>
    </w:p>
    <w:p w14:paraId="52E6F759" w14:textId="77777777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proofErr w:type="spellStart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Jawaban</w:t>
      </w:r>
      <w:proofErr w:type="spellEnd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:</w:t>
      </w:r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br/>
        <w:t xml:space="preserve">Bapak/Ibu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menyampaikan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bahwa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guru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menggunakan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media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multimodal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seperti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visual, audio, dan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kinestetik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untuk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mengakomodasi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berbagai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gaya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belajar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.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Penggunaan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media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ini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bertujuan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agar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lebih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mudah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memahami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materi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dan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lebih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aktif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proses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.</w:t>
      </w:r>
    </w:p>
    <w:p w14:paraId="01ABEDF3" w14:textId="43E2ACED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</w:p>
    <w:p w14:paraId="3BD423DF" w14:textId="0C26B461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 xml:space="preserve">5. </w:t>
      </w:r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Apa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saja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kendala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pelaksanaan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Kurikulum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Merdeka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ini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, Bapak/Ibu?</w:t>
      </w:r>
    </w:p>
    <w:p w14:paraId="5470FC60" w14:textId="77777777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proofErr w:type="spellStart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Jawaban</w:t>
      </w:r>
      <w:proofErr w:type="spellEnd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:</w:t>
      </w:r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br/>
        <w:t xml:space="preserve">Bapak/Ibu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menjelaskan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bahwa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kendala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dihadapi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antara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lain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keterbatasan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fasilitas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kemampuan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teknologi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guru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belum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merata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serta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perbedaan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kemampuan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cukup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signifikan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. Kendala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ini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menjadi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bahan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evaluasi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untuk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meningkatkan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kualitas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depan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.</w:t>
      </w:r>
    </w:p>
    <w:p w14:paraId="0D8EE1F8" w14:textId="6A10E912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</w:p>
    <w:p w14:paraId="3D7F9A92" w14:textId="77777777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</w:pPr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 xml:space="preserve">C. </w:t>
      </w:r>
      <w:proofErr w:type="spellStart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Wawancara</w:t>
      </w:r>
      <w:proofErr w:type="spellEnd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 xml:space="preserve"> Guru Al-Islam</w:t>
      </w:r>
    </w:p>
    <w:p w14:paraId="6359A4B6" w14:textId="25CA43BD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 xml:space="preserve">1.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Bagaimana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Bapak/Ibu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menerapkan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deep learning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Al-Islam?</w:t>
      </w:r>
    </w:p>
    <w:p w14:paraId="0110B383" w14:textId="77777777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proofErr w:type="spellStart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Jawaban</w:t>
      </w:r>
      <w:proofErr w:type="spellEnd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:</w:t>
      </w:r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br/>
        <w:t xml:space="preserve">Bapak/Ibu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menjelaskan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bahwa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penerapan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deep learning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dilakukan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dengan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mengaitkan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materi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dengan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kehidupan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sehari-hari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sehingga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dapat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memahami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makna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dari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materi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tersebut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. Selain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itu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guru juga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mendorong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untuk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berpikir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kritis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melalui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diskusi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tanya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jawab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dan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kegiatan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refleksi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.</w:t>
      </w:r>
    </w:p>
    <w:p w14:paraId="78C35073" w14:textId="70AFBC2B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</w:p>
    <w:p w14:paraId="77F23DE4" w14:textId="0DCC4640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 xml:space="preserve">2.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Bagaimana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pelaksanaan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asesmen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diagnostik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, Bapak/Ibu?</w:t>
      </w:r>
    </w:p>
    <w:p w14:paraId="233D51C9" w14:textId="77777777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proofErr w:type="spellStart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Jawaban</w:t>
      </w:r>
      <w:proofErr w:type="spellEnd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:</w:t>
      </w:r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br/>
        <w:t xml:space="preserve">Bapak/Ibu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menyampaikan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bahwa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asesmen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diagnostik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dilakukan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di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awal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untuk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mengetahui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kemampuan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awal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. Hasil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asesmen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ini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digunakan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sebagai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dasar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menentukan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strategi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sesuai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dengan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kebutuhan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.</w:t>
      </w:r>
    </w:p>
    <w:p w14:paraId="02774C89" w14:textId="20D2C34C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</w:p>
    <w:p w14:paraId="35BFE64F" w14:textId="62F1908F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 xml:space="preserve">3.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Bagaimana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diferensiatif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diterapkan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di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kelas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, Bapak/Ibu?</w:t>
      </w:r>
    </w:p>
    <w:p w14:paraId="1DF32392" w14:textId="77777777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proofErr w:type="spellStart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Jawaban</w:t>
      </w:r>
      <w:proofErr w:type="spellEnd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:</w:t>
      </w:r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br/>
        <w:t xml:space="preserve">Bapak/Ibu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menjelaskan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bahwa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diferensiatif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dilakukan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dengan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menyesuaikan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metode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media, dan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tugas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sesuai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dengan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kemampuan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. Hal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ini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bertujuan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agar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semua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dapat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mengikuti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dengan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optimal,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termasuk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berkebutuhan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khusus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.</w:t>
      </w:r>
    </w:p>
    <w:p w14:paraId="13A84B5E" w14:textId="6843A785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</w:p>
    <w:p w14:paraId="3A6018E2" w14:textId="067E96E6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 xml:space="preserve">4.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Bagaimana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keterlibatan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proses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, Bapak/Ibu?</w:t>
      </w:r>
    </w:p>
    <w:p w14:paraId="13A777BC" w14:textId="77777777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proofErr w:type="spellStart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Jawaban</w:t>
      </w:r>
      <w:proofErr w:type="spellEnd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:</w:t>
      </w:r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br/>
        <w:t xml:space="preserve">Bapak/Ibu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menyampaikan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bahwa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menjadi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lebih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aktif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melalui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diskusi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kerja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kelompok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presentasi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dan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kegiatan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kreatif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lainnya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. Hal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ini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menunjukkan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bahwa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berbasis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deep learning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mampu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meningkatkan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partisipasi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.</w:t>
      </w:r>
    </w:p>
    <w:p w14:paraId="1AA934C6" w14:textId="416FB984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</w:p>
    <w:p w14:paraId="685A62B9" w14:textId="762CCD20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 xml:space="preserve">5.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Bagaimana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hasil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belajar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setelah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diterapkannya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pendekatan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ini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, Bapak/Ibu?</w:t>
      </w:r>
    </w:p>
    <w:p w14:paraId="6E8A4864" w14:textId="77777777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  <w:proofErr w:type="spellStart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lastRenderedPageBreak/>
        <w:t>Jawaban</w:t>
      </w:r>
      <w:proofErr w:type="spellEnd"/>
      <w:r w:rsidRPr="00792D79">
        <w:rPr>
          <w:rFonts w:ascii="Times New Roman" w:eastAsiaTheme="majorEastAsia" w:hAnsi="Times New Roman" w:cs="Times New Roman"/>
          <w:b/>
          <w:bCs/>
          <w:spacing w:val="5"/>
          <w:kern w:val="28"/>
          <w:sz w:val="24"/>
          <w:szCs w:val="24"/>
        </w:rPr>
        <w:t>:</w:t>
      </w:r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br/>
        <w:t xml:space="preserve">Bapak/Ibu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menjelaskan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bahwa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terdapat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peningkatan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pemahaman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konsep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kemampuan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berpikir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kritis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serta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keaktifan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siswa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.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Meskipun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peningkatan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tersebut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terjadi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secara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bertahap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,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namun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menunjukkan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hasil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yang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positif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dalam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 xml:space="preserve"> proses </w:t>
      </w:r>
      <w:proofErr w:type="spellStart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pembelajaran</w:t>
      </w:r>
      <w:proofErr w:type="spellEnd"/>
      <w:r w:rsidRPr="00792D79"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  <w:t>.</w:t>
      </w:r>
    </w:p>
    <w:p w14:paraId="12698446" w14:textId="062E9930" w:rsidR="00792D79" w:rsidRPr="00792D79" w:rsidRDefault="00792D79" w:rsidP="00792D79">
      <w:pPr>
        <w:jc w:val="both"/>
        <w:rPr>
          <w:rFonts w:ascii="Times New Roman" w:eastAsiaTheme="majorEastAsia" w:hAnsi="Times New Roman" w:cs="Times New Roman"/>
          <w:spacing w:val="5"/>
          <w:kern w:val="28"/>
          <w:sz w:val="24"/>
          <w:szCs w:val="24"/>
        </w:rPr>
      </w:pPr>
    </w:p>
    <w:p w14:paraId="7174B1EE" w14:textId="3AF4CCD7" w:rsidR="0058081F" w:rsidRPr="00792D79" w:rsidRDefault="0058081F" w:rsidP="00792D7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8081F" w:rsidRPr="00792D7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83086229">
    <w:abstractNumId w:val="8"/>
  </w:num>
  <w:num w:numId="2" w16cid:durableId="1779714365">
    <w:abstractNumId w:val="6"/>
  </w:num>
  <w:num w:numId="3" w16cid:durableId="271595983">
    <w:abstractNumId w:val="5"/>
  </w:num>
  <w:num w:numId="4" w16cid:durableId="1747609022">
    <w:abstractNumId w:val="4"/>
  </w:num>
  <w:num w:numId="5" w16cid:durableId="624390266">
    <w:abstractNumId w:val="7"/>
  </w:num>
  <w:num w:numId="6" w16cid:durableId="1119954892">
    <w:abstractNumId w:val="3"/>
  </w:num>
  <w:num w:numId="7" w16cid:durableId="2101024418">
    <w:abstractNumId w:val="2"/>
  </w:num>
  <w:num w:numId="8" w16cid:durableId="1114053805">
    <w:abstractNumId w:val="1"/>
  </w:num>
  <w:num w:numId="9" w16cid:durableId="1636527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AE8"/>
    <w:rsid w:val="00326F90"/>
    <w:rsid w:val="0058081F"/>
    <w:rsid w:val="00792D79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D92878"/>
  <w14:defaultImageDpi w14:val="300"/>
  <w15:docId w15:val="{C176B0CF-7994-4133-B6E5-230D9FD0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Ludfi</cp:lastModifiedBy>
  <cp:revision>2</cp:revision>
  <dcterms:created xsi:type="dcterms:W3CDTF">2026-04-25T11:12:00Z</dcterms:created>
  <dcterms:modified xsi:type="dcterms:W3CDTF">2026-04-25T11:12:00Z</dcterms:modified>
  <cp:category/>
</cp:coreProperties>
</file>